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{{CONTENT}}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before="0" w:after="0"/>
      <w:jc w:val="both"/>
    </w:pPr>
    <w:rPr>
      <w:rFonts w:ascii="Cambria" w:hAnsi="Cambria" w:eastAsia="SimSu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